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71424304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b9bd104d-6082-47bd-8132-2766a2040a6c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образования Тверской области </w:t>
      </w:r>
      <w:bookmarkEnd w:id="1"/>
    </w:p>
    <w:p>
      <w:pPr>
        <w:spacing w:before="0" w:after="0" w:line="408"/>
        <w:ind w:left="120"/>
        <w:jc w:val="center"/>
      </w:pPr>
      <w:bookmarkStart w:name="34df4a62-8dcd-4a78-a0bb-c2323fe584ec" w:id="2"/>
      <w:r>
        <w:rPr>
          <w:rFonts w:ascii="Times New Roman" w:hAnsi="Times New Roman"/>
          <w:b/>
          <w:i w:val="false"/>
          <w:color w:val="000000"/>
          <w:sz w:val="28"/>
        </w:rPr>
        <w:t xml:space="preserve">Управление образования Администрации Удомельского муниципального округа 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Сиговская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6CCB95EA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</w:t>
            </w:r>
            <w:r w:rsidR="0075198F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Л.Д. Большакова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7D3B695D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75198F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  <w:bookmarkStart w:name="_GoBack" w:id="0"/>
            <w:bookmarkEnd w:id="0"/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А.А. Федоров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 </w:t>
            </w:r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 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8859125)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«Изобразительное искусство»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6129fc25-1484-4cce-a161-840ff826026d" w:id="3"/>
      <w:r>
        <w:rPr>
          <w:rFonts w:ascii="Times New Roman" w:hAnsi="Times New Roman"/>
          <w:b/>
          <w:i w:val="false"/>
          <w:color w:val="000000"/>
          <w:sz w:val="28"/>
        </w:rPr>
        <w:t xml:space="preserve">д. Касково </w:t>
      </w:r>
      <w:bookmarkEnd w:id="3"/>
      <w:bookmarkStart w:name="62614f64-10de-4f5c-96b5-e9621fb5538a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71424304" w:id="5"/>
    <w:p>
      <w:pPr>
        <w:sectPr>
          <w:pgSz w:w="11906" w:h="16383" w:orient="portrait"/>
        </w:sectPr>
      </w:pPr>
    </w:p>
    <w:bookmarkEnd w:id="5"/>
    <w:bookmarkEnd w:id="0"/>
    <w:bookmarkStart w:name="block-71424308" w:id="6"/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before="0" w:after="0"/>
        <w:ind w:left="120"/>
        <w:jc w:val="left"/>
      </w:pPr>
      <w:bookmarkStart w:name="_Toc141079005" w:id="7"/>
      <w:bookmarkEnd w:id="7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Содержание программы по изобразительному искусству структурировано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система тематических модулей. Изучение содержания всех модулей в 1–4 классах обязательно.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рекомендованных для изучения изобразительного искусства – </w:t>
      </w:r>
      <w:bookmarkStart w:name="3b6b0d1b-a3e8-474a-8c9a-11f43040876f" w:id="8"/>
      <w:r>
        <w:rPr>
          <w:rFonts w:ascii="Times New Roman" w:hAnsi="Times New Roman"/>
          <w:b w:val="false"/>
          <w:i w:val="false"/>
          <w:color w:val="000000"/>
          <w:sz w:val="28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8"/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bookmarkStart w:name="block-71424308" w:id="9"/>
    <w:p>
      <w:pPr>
        <w:sectPr>
          <w:pgSz w:w="11906" w:h="16383" w:orient="portrait"/>
        </w:sectPr>
      </w:pPr>
    </w:p>
    <w:bookmarkEnd w:id="9"/>
    <w:bookmarkEnd w:id="6"/>
    <w:bookmarkStart w:name="block-71424305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/>
        <w:ind w:left="120"/>
        <w:jc w:val="left"/>
      </w:pPr>
      <w:bookmarkStart w:name="_Toc141079007" w:id="11"/>
      <w:bookmarkEnd w:id="11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Расположение изображения на листе. Выбор вертикального или горизонтального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формата листа в зависимости от содержания изображения.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Разные виды линий. Линейный рисунок. Графические материалы для линейного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рисунка и их особенности. Приёмы рисования линией.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с натуры: разные листья и их форма.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Графическое пятно (ахроматическое) и представление о силуэте. Формирование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навыка видения целостности. Цельная форма и её части.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Техника монотипии. Представления о симметрии. Развитие воображения.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в объёме. Приёмы работы с пластилином; дощечка, стек, тряпочка.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Объёмная аппликация из бумаги и картона.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Орнамент, характерный для игрушек одного из наиболее известных народных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художественных промыслов: дымковская или каргопольская игрушка (или по выбору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учителя с учётом местных промыслов).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Оригами – создание игрушки для новогодней ёлки. Приёмы складывания бумаги.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из личного опыта обучающихся и оценка эмоционального содержания произведений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>
      <w:pPr>
        <w:spacing w:before="0" w:after="0"/>
        <w:ind w:left="120"/>
        <w:jc w:val="left"/>
      </w:pPr>
      <w:bookmarkStart w:name="_Toc141079008" w:id="12"/>
      <w:bookmarkEnd w:id="12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Акварель и её свойства. Акварельные кисти. Приёмы работы акварелью.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тёплый и холодный – цветовой контраст.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Лепка животных (например, кошки, собаки, медвежонка) с передачей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характерной пластики движения. Соблюдение цельности формы, её преобразование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добавление деталей.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средства изображения. Виды линий (в программе Paint или другом графическом редакторе).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инструментов традиционного рисования (карандаш, кисточка, ластик, заливка и другие) в программе Paint на основе простых сюжетов (например, образ дерева).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>
      <w:pPr>
        <w:spacing w:before="0" w:after="0"/>
        <w:ind w:left="120"/>
        <w:jc w:val="left"/>
      </w:pPr>
      <w:bookmarkStart w:name="_Toc141079009" w:id="13"/>
      <w:bookmarkEnd w:id="13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Транспорт в городе. Рисунки реальных или фантастических машин.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Натюрморт из простых предметов с натуры или по представлению.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«Натюрморт-автопортрет» из предметов, характеризующих личность обучающегося.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Зарисовки исторических памятников и архитектурных достопримечательностей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изучение мимики лица в программе Paint (или другом графическом редакторе).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</w:p>
    <w:p>
      <w:pPr>
        <w:spacing w:before="0" w:after="0"/>
        <w:ind w:left="120"/>
        <w:jc w:val="left"/>
      </w:pPr>
      <w:bookmarkStart w:name="_Toc141079010" w:id="14"/>
      <w:bookmarkEnd w:id="14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Правила линейной и воздушной перспективы: уменьшение размера изображения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 мере удаления от первого плана, смягчения цветового и тонального контрастов.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скульптурными памятниками героям и мемориальными комплексами.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Женский и мужской костюмы в традициях разных народов.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Своеобразие одежды разных эпох и культур.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значения для современных людей сохранения культурного наследия.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Создание компьютерной презентации в программе PowerPoint на тему архитектуры, декоративного и изобразительного искусства выбранной эпохи или этнокультурных традиций народов России.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Виртуальные тематические путешествия по художественным музеям мира.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bookmarkStart w:name="block-71424305" w:id="15"/>
    <w:p>
      <w:pPr>
        <w:sectPr>
          <w:pgSz w:w="11906" w:h="16383" w:orient="portrait"/>
        </w:sectPr>
      </w:pPr>
    </w:p>
    <w:bookmarkEnd w:id="15"/>
    <w:bookmarkEnd w:id="10"/>
    <w:bookmarkStart w:name="block-71424302" w:id="1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уважение и ценностное отношение к своей Родине – России;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духовно-нравственное развитие обучающихся;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познавательной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 художественно-творческой деятельности. Навыки исследовательской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развиваются при выполнении заданий культурно-исторической направленности.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name="_Toc124264881" w:id="17"/>
      <w:bookmarkEnd w:id="17"/>
    </w:p>
    <w:p>
      <w:pPr>
        <w:spacing w:before="0" w:after="0"/>
        <w:ind w:left="120"/>
        <w:jc w:val="left"/>
      </w:pPr>
      <w:bookmarkStart w:name="_Toc141079013" w:id="18"/>
      <w:bookmarkEnd w:id="18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Пространственные представления и сенсорные способности: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форму предмета, конструкции;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доминантные черты (характерные особенности) в визуальном образе;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плоскостные и пространственные объекты по заданным основаниям;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части и целое в видимом образе, предмете,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обобщать форму составной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передавать обобщенный образ реальности при построении плоской композиции;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использовать вопросы как исследовательский инструмент познания.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образовательные ресурсы;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электронными учебниками и учебными пособиями;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информационной безопасности при работе в Интернете.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демонстрировать и объяснять результаты своего творческого, художественного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или исследовательского опыта;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внимательно относиться и выполнять учебные задачи, поставленные учителем;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последовательность учебных действий при выполнении задания;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порядок в окружающем пространстве и бережно относясь к используемым материалам;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>
      <w:pPr>
        <w:spacing w:before="0" w:after="0"/>
        <w:ind w:left="120"/>
        <w:jc w:val="left"/>
      </w:pPr>
      <w:bookmarkStart w:name="_Toc124264882" w:id="19"/>
      <w:bookmarkEnd w:id="19"/>
      <w:bookmarkStart w:name="_Toc141079014" w:id="20"/>
      <w:bookmarkEnd w:id="20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рисунка простого (плоского) предмета с натуры.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вертикальный или горизонтальный формат листа для выполнения соответствующих задач рисунка.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работы красками «гуашь» в условиях урока.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творческую работу на заданную тему с использованием зрительных впечатлений, организованную педагогом.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знания о значении и назначении украшений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Приобретать опыт пространственного макетирования (сказочный город) в форме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коллективной игровой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name="_TOC_250003" w:id="21"/>
      <w:bookmarkEnd w:id="21"/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>2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изменениях скульптурного образа при осмотре произведения с разных сторон.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понимание образа здания, то есть его эмоционального воздействия.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в компьютерном редакторе (например, Paint)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name="_TOC_250002" w:id="22"/>
      <w:bookmarkEnd w:id="22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рисования портрета (лица)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красками портрет человека с использованием натуры или представлению.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пейзаж, передавая в нём активное состояние природы.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Приобрести представление о деятельности художника в театре.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Создать красками эскиз занавеса или эскиз декораций к выбранному сюжету.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работой художников по оформлению праздников.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лепки эскиза парковой скульптуры.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создания орнаментов при помощи штампов и трафаретов.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Создать в виде рисунков или объёмных аппликаций из цветной бумаги эскизы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разнообразных малых архитектурных форм, наполняющих городское пространство.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Придумать и нарисовать (или выполнить в технике бумагопластики) транспортное средство.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основные жанры живописи, графики и скульптуры, определяемые предметом изображения.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значения музеев и называть, указывать, где находятся и чему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посвящены их коллекции: Государственная Третьяковская галерея, Государственный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замечательных художественных музеях России, о коллекциях своих региональных музеев.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редактирования цифровых фотографий с помощью компьютерной программы Picture Manager (или другой): изменение яркости, контраста и насыщенности цвета, обрезка изображения, поворот, отражение.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зарисовки памятников отечественной и мировой архитектуры.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двойной портрет (например, портрет матери и ребёнка).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композиции на тему «Древнерусский город».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объяснять содержание памятника К. Минину и Д. Пожарскому скульптора И.П. Мартоса в Москве.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Совершать виртуальные тематические путешествия по художественным музеям мира.</w:t>
      </w:r>
    </w:p>
    <w:bookmarkStart w:name="block-71424302" w:id="23"/>
    <w:p>
      <w:pPr>
        <w:sectPr>
          <w:pgSz w:w="11906" w:h="16383" w:orient="portrait"/>
        </w:sectPr>
      </w:pPr>
    </w:p>
    <w:bookmarkEnd w:id="23"/>
    <w:bookmarkEnd w:id="16"/>
    <w:bookmarkStart w:name="block-71424303" w:id="2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1424303" w:id="25"/>
    <w:p>
      <w:pPr>
        <w:sectPr>
          <w:pgSz w:w="16383" w:h="11906" w:orient="landscape"/>
        </w:sectPr>
      </w:pPr>
    </w:p>
    <w:bookmarkEnd w:id="25"/>
    <w:bookmarkEnd w:id="24"/>
    <w:bookmarkStart w:name="block-71424306" w:id="2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7"/>
        <w:gridCol w:w="2809"/>
        <w:gridCol w:w="1199"/>
        <w:gridCol w:w="2199"/>
        <w:gridCol w:w="2340"/>
        <w:gridCol w:w="1661"/>
        <w:gridCol w:w="2839"/>
      </w:tblGrid>
      <w:tr>
        <w:trPr>
          <w:trHeight w:val="300" w:hRule="atLeast"/>
          <w:trHeight w:val="144" w:hRule="atLeast"/>
        </w:trPr>
        <w:tc>
          <w:tcPr>
            <w:tcW w:w="38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0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в объёме». Лепка. (Целостность формы)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и то, что невидимо (настроение)». Выразительные свойства цвета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«Мир полон украшений». «Цветы» Художественное восприятие окружающей действительности: узоры в природе. 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«Узоры на крыльях». «Бабочки». Художественное восприятие окружающей действительности: узоры в природе. Понятие симметрии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2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«Красивые рыбы» Узоры в природе. Графические художественные материалы и техники. Монотипия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«Украшения птиц». Выразительные средства объёмной аппликации. Бумагопластика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«Нарядные узоры на глиняных игрушках». Художественные промыслы России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«Дома бывают разными». Структура и элементы здания. Работа печатками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90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«Снаружи и внутри». Конструктивная связь внешней формы и ее внутреннего пространства. 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«Всё имеет своё строение». Геометрическая форма как основа изображения. 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«Город, в котором мы живём». Коллективное панно: объемная аппликация и графическое изображение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«Три Брата-Мастера всегда трудятся вместе»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«Праздник птиц». Техники и материалы декоративно-прикладного творчества. Бумагопластика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«Разноцветные жуки». Выразительные средства объёмного изображения. Бумагопластика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«Времена года». Каждое время года имеет свой цвет. Сюжетная композиция живописными материалами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Лето в творчестве художников. Образ лета в творчестве отечественных художников. Художественное восприятие окружающей действительности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2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Пастель, восковые мелки или акварель. Выразительные свойства художественных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аппликация? Ритм пятен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Инструменты графических редакторов. Выразительные средства линии. Линейный рисунок на экране компьютера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Бумага, ножницы, клей. Конструирование из бумаги. Бумагопластика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Украшение и реальность. Узоры в природе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Украшение и фантазия. Природные мотивы в декоративных украшениях. Кружево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 и фантазия. Строим из бумаги сказочный город. Образ архитектурной постройки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изобразить характер персонажа. Добрые и злые сказочные персонажи. Женский образ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теплый и холодный. Цветовой контраст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звонкий, яркий и цвет тихий, мягкий. Выразительные свойства цвета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GIF-анимация простого изображения. Анимация простого изображения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64"/>
        <w:gridCol w:w="2640"/>
        <w:gridCol w:w="1228"/>
        <w:gridCol w:w="2232"/>
        <w:gridCol w:w="2370"/>
        <w:gridCol w:w="1687"/>
        <w:gridCol w:w="2873"/>
      </w:tblGrid>
      <w:tr>
        <w:trPr>
          <w:trHeight w:val="300" w:hRule="atLeast"/>
          <w:trHeight w:val="144" w:hRule="atLeast"/>
        </w:trPr>
        <w:tc>
          <w:tcPr>
            <w:tcW w:w="3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Мастера изображения, постройки и украшения. Художественное восприятие окружающей действительности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Твои игрушки. Игрушки создает художник. «Одушевление» неожиданных материалов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https://m.edsoo.ru/8a14a932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Посуда у тебя дома. Декор предметов быта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https://m.edsoo.ru/8a14af2c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Обои и шторы у тебя дома. Орнамент инструментами цифровой графики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https://m.edsoo.ru/8a14cd18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Мамин платок. Орнамент на ткани. Выразительные свойства орнамента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https://m.edsoo.ru/8a14b2c4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https://m.edsoo.ru/8a14b166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https://m.edsoo.ru/8a14c0e8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https://m.edsoo.ru/8a1496ae</w:t>
              </w:r>
            </w:hyperlink>
          </w:p>
        </w:tc>
      </w:tr>
      <w:tr>
        <w:trPr>
          <w:trHeight w:val="26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https://m.edsoo.ru/8a14929e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архитектуры. Образ архитектурной постройки. Художник-архитектор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https://m.edsoo.ru/8a14c35e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https://m.edsoo.ru/8a14b490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Парки, скверы, бульвары. Художник-ландшафтный архитектор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https://m.edsoo.ru/8a14b6e8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https://m.edsoo.ru/8a14b8e6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Витрины. Декоративно-прикладное искусство в жизни человека. Бумагопластика или аппликация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https://m.edsoo.ru/8a14ba1c</w:t>
              </w:r>
            </w:hyperlink>
          </w:p>
        </w:tc>
      </w:tr>
      <w:tr>
        <w:trPr>
          <w:trHeight w:val="22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https://m.edsoo.ru/8a14bd46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https://m.edsoo.ru/8a14a19e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https://m.edsoo.ru/8a14a45a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кукол. Выразительные средства объёмного изображения. Разнообразие материалов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https://m.edsoo.ru/8a14a7f2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Маски. Графика или аппликация. Мимика в изображении лица маски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https://m.edsoo.ru/8a14996a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Афиша и плакат. Изображение и текст. Выразительные свойства плаката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https://m.edsoo.ru/8a14982a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https://m.edsoo.ru/8a14a626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Музей в жизни города. Художественные музеи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https://m.edsoo.ru/8a14ca48</w:t>
              </w:r>
            </w:hyperlink>
          </w:p>
        </w:tc>
      </w:tr>
      <w:tr>
        <w:trPr>
          <w:trHeight w:val="24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https://m.edsoo.ru/8a14c71e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Картина-пейзаж. Настроение в пейзаже. Картины великих русских пейзажистов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https://m.edsoo.ru/8a14c890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https://m.edsoo.ru/8a149eb0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Картина-натюрморт. Натюрморты известных художников. О чем рассказали натюрморты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https://m.edsoo.ru/8a149abe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https://m.edsoo.ru/8a14acca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64"/>
        <w:gridCol w:w="2640"/>
        <w:gridCol w:w="1228"/>
        <w:gridCol w:w="2232"/>
        <w:gridCol w:w="2370"/>
        <w:gridCol w:w="1687"/>
        <w:gridCol w:w="2873"/>
      </w:tblGrid>
      <w:tr>
        <w:trPr>
          <w:trHeight w:val="300" w:hRule="atLeast"/>
          <w:trHeight w:val="144" w:hRule="atLeast"/>
        </w:trPr>
        <w:tc>
          <w:tcPr>
            <w:tcW w:w="3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6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природного ландшафта России. Горы и степи в пейзажной живописи. (Высота линии горизонта)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https://m.edsoo.ru/8a14dd4e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родной земли. Красота среднерусской природы. Правила перспективного построения пространства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https://m.edsoo.ru/8a150e90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Деревня – деревянный мир. Конструкция и декор избы. Единство красоты и пользы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https://m.edsoo.ru/8a14f630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https://m.edsoo.ru/8a14eafa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https://m.edsoo.ru/8a151070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человека: традиционная красота мужского образа. Добрый молодец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https://m.edsoo.ru/8a14ede8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https://m.edsoo.ru/8a14d7b8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 - образ радости и счастливой жизни. Коллективное панно. Сюжетная композиция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https://m.edsoo.ru/8a14e302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https://m.edsoo.ru/8a14e938</w:t>
              </w:r>
            </w:hyperlink>
          </w:p>
        </w:tc>
      </w:tr>
      <w:tr>
        <w:trPr>
          <w:trHeight w:val="124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https://m.edsoo.ru/8a14fcca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https://m.edsoo.ru/8a14f838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Русской земли. Конструкция древнего города. Пространство городской среды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https://m.edsoo.ru/8a14db64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Узорочье теремов. Интерьеры теремных палат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https://m.edsoo.ru/8a14ec6c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Пир в теремных палатах. Коллективное панно. Сюжетная композиция. Аппликация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народов мира. Народы гор и степей. Пейзаж и традиционное жилище. Сакля. Юрта – конструкция и символика в постройке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https://m.edsoo.ru/8a14f270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человека в природе гор и степей. Красота пейзажа с традиционными постройками. Сюжетная композиция живописными или графическими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Художественная культура народов мира. Образ природы в японской культуре. Пагода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человека в японском искусстве. Традиционные праздники. Коллективное панно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https://m.edsoo.ru/8a14f036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в пустыне. Архитектура народов мира. Мечеть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https://m.edsoo.ru/8a15074c</w:t>
              </w:r>
            </w:hyperlink>
          </w:p>
        </w:tc>
      </w:tr>
      <w:tr>
        <w:trPr>
          <w:trHeight w:val="265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https://m.edsoo.ru/8a151584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Панно «Олимпийские игры в Древней Греции». Коллективная работа. Аппликация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народов мира. Европейские средневековые города. Готический собор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https://m.edsoo.ru/8a14faa4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https://m.edsoo.ru/8a151318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https://m.edsoo.ru/8a150a80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объединяет народы. Тема материнства в искусстве народов. Сюжетная композиция живописными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https://m.edsoo.ru/8a15006c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8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«Сопереживания». Тема сострадания и утверждения доброты в искусстве. Сюжетная композиция живописными или графическими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«Герои и защитники» в искусстве. Скульптурные памятники и мемориальные комплексы. Лепка эскиза памятника героям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https://m.edsoo.ru/8a14e4c4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https://m.edsoo.ru/8a14e6b8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«Юности и надежды» в искусстве. Сюжетная композиция живописными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украшение и постройка в жизни народов. Урок-обобщение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1424306" w:id="27"/>
    <w:p>
      <w:pPr>
        <w:sectPr>
          <w:pgSz w:w="16383" w:h="11906" w:orient="landscape"/>
        </w:sectPr>
      </w:pPr>
    </w:p>
    <w:bookmarkEnd w:id="27"/>
    <w:bookmarkEnd w:id="26"/>
    <w:bookmarkStart w:name="block-71424307" w:id="2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db50a40d-f8ae-4e5d-8e70-919f427dc0ce" w:id="29"/>
      <w:r>
        <w:rPr>
          <w:rFonts w:ascii="Times New Roman" w:hAnsi="Times New Roman"/>
          <w:b w:val="false"/>
          <w:i w:val="false"/>
          <w:color w:val="000000"/>
          <w:sz w:val="28"/>
        </w:rPr>
        <w:t>• Изобразительное искусство: 2-й класс: учебник; 14-е издание, переработанное Коротеева Е.И.; под редакцией Неменского Б.М. Акционерное общество «Издательство «Просвещение»</w:t>
      </w:r>
      <w:bookmarkEnd w:id="29"/>
      <w:r>
        <w:rPr>
          <w:sz w:val="28"/>
        </w:rPr>
        <w:br/>
      </w:r>
      <w:bookmarkStart w:name="db50a40d-f8ae-4e5d-8e70-919f427dc0ce" w:id="3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Изобразительное искусство: 3-й класс: учебник; 14-е издание, переработанное Горяева Н.А., Неменская Л.А., Питерских А.С. и др.; под редакцией Неменского Б.М. Акционерное общество «Издательство «Просвещение»</w:t>
      </w:r>
      <w:bookmarkEnd w:id="30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71424307" w:id="31"/>
    <w:p>
      <w:pPr>
        <w:sectPr>
          <w:pgSz w:w="11906" w:h="16383" w:orient="portrait"/>
        </w:sectPr>
      </w:pPr>
    </w:p>
    <w:bookmarkEnd w:id="31"/>
    <w:bookmarkEnd w:id="2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892" Type="http://schemas.openxmlformats.org/officeDocument/2006/relationships/hyperlink" Id="rId4"/>
    <Relationship TargetMode="External" Target="https://m.edsoo.ru/7f411892" Type="http://schemas.openxmlformats.org/officeDocument/2006/relationships/hyperlink" Id="rId5"/>
    <Relationship TargetMode="External" Target="https://m.edsoo.ru/7f411892" Type="http://schemas.openxmlformats.org/officeDocument/2006/relationships/hyperlink" Id="rId6"/>
    <Relationship TargetMode="External" Target="https://m.edsoo.ru/7f411892" Type="http://schemas.openxmlformats.org/officeDocument/2006/relationships/hyperlink" Id="rId7"/>
    <Relationship TargetMode="External" Target="https://m.edsoo.ru/7f411892" Type="http://schemas.openxmlformats.org/officeDocument/2006/relationships/hyperlink" Id="rId8"/>
    <Relationship TargetMode="External" Target="https://m.edsoo.ru/7f4129ea" Type="http://schemas.openxmlformats.org/officeDocument/2006/relationships/hyperlink" Id="rId9"/>
    <Relationship TargetMode="External" Target="https://m.edsoo.ru/7f4129ea" Type="http://schemas.openxmlformats.org/officeDocument/2006/relationships/hyperlink" Id="rId10"/>
    <Relationship TargetMode="External" Target="https://m.edsoo.ru/7f4129ea" Type="http://schemas.openxmlformats.org/officeDocument/2006/relationships/hyperlink" Id="rId11"/>
    <Relationship TargetMode="External" Target="https://m.edsoo.ru/7f4129ea" Type="http://schemas.openxmlformats.org/officeDocument/2006/relationships/hyperlink" Id="rId12"/>
    <Relationship TargetMode="External" Target="https://m.edsoo.ru/7f4129ea" Type="http://schemas.openxmlformats.org/officeDocument/2006/relationships/hyperlink" Id="rId13"/>
    <Relationship TargetMode="External" Target="https://m.edsoo.ru/8a14a932" Type="http://schemas.openxmlformats.org/officeDocument/2006/relationships/hyperlink" Id="rId14"/>
    <Relationship TargetMode="External" Target="https://m.edsoo.ru/8a14af2c" Type="http://schemas.openxmlformats.org/officeDocument/2006/relationships/hyperlink" Id="rId15"/>
    <Relationship TargetMode="External" Target="https://m.edsoo.ru/8a14cd18" Type="http://schemas.openxmlformats.org/officeDocument/2006/relationships/hyperlink" Id="rId16"/>
    <Relationship TargetMode="External" Target="https://m.edsoo.ru/8a14b2c4" Type="http://schemas.openxmlformats.org/officeDocument/2006/relationships/hyperlink" Id="rId17"/>
    <Relationship TargetMode="External" Target="https://m.edsoo.ru/8a14b166" Type="http://schemas.openxmlformats.org/officeDocument/2006/relationships/hyperlink" Id="rId18"/>
    <Relationship TargetMode="External" Target="https://m.edsoo.ru/8a1494d8" Type="http://schemas.openxmlformats.org/officeDocument/2006/relationships/hyperlink" Id="rId19"/>
    <Relationship TargetMode="External" Target="https://m.edsoo.ru/8a14c0e8" Type="http://schemas.openxmlformats.org/officeDocument/2006/relationships/hyperlink" Id="rId20"/>
    <Relationship TargetMode="External" Target="https://m.edsoo.ru/8a1496ae" Type="http://schemas.openxmlformats.org/officeDocument/2006/relationships/hyperlink" Id="rId21"/>
    <Relationship TargetMode="External" Target="https://m.edsoo.ru/8a14929e" Type="http://schemas.openxmlformats.org/officeDocument/2006/relationships/hyperlink" Id="rId22"/>
    <Relationship TargetMode="External" Target="https://m.edsoo.ru/8a14c35e" Type="http://schemas.openxmlformats.org/officeDocument/2006/relationships/hyperlink" Id="rId23"/>
    <Relationship TargetMode="External" Target="https://m.edsoo.ru/8a14b490" Type="http://schemas.openxmlformats.org/officeDocument/2006/relationships/hyperlink" Id="rId24"/>
    <Relationship TargetMode="External" Target="https://m.edsoo.ru/8a14b6e8" Type="http://schemas.openxmlformats.org/officeDocument/2006/relationships/hyperlink" Id="rId25"/>
    <Relationship TargetMode="External" Target="https://m.edsoo.ru/8a14b8e6" Type="http://schemas.openxmlformats.org/officeDocument/2006/relationships/hyperlink" Id="rId26"/>
    <Relationship TargetMode="External" Target="https://m.edsoo.ru/8a14ba1c" Type="http://schemas.openxmlformats.org/officeDocument/2006/relationships/hyperlink" Id="rId27"/>
    <Relationship TargetMode="External" Target="https://m.edsoo.ru/8a14bd46" Type="http://schemas.openxmlformats.org/officeDocument/2006/relationships/hyperlink" Id="rId28"/>
    <Relationship TargetMode="External" Target="https://m.edsoo.ru/8a14a19e" Type="http://schemas.openxmlformats.org/officeDocument/2006/relationships/hyperlink" Id="rId29"/>
    <Relationship TargetMode="External" Target="https://m.edsoo.ru/8a14a45a" Type="http://schemas.openxmlformats.org/officeDocument/2006/relationships/hyperlink" Id="rId30"/>
    <Relationship TargetMode="External" Target="https://m.edsoo.ru/8a14a7f2" Type="http://schemas.openxmlformats.org/officeDocument/2006/relationships/hyperlink" Id="rId31"/>
    <Relationship TargetMode="External" Target="https://m.edsoo.ru/8a14996a" Type="http://schemas.openxmlformats.org/officeDocument/2006/relationships/hyperlink" Id="rId32"/>
    <Relationship TargetMode="External" Target="https://m.edsoo.ru/8a14982a" Type="http://schemas.openxmlformats.org/officeDocument/2006/relationships/hyperlink" Id="rId33"/>
    <Relationship TargetMode="External" Target="https://m.edsoo.ru/8a14a626" Type="http://schemas.openxmlformats.org/officeDocument/2006/relationships/hyperlink" Id="rId34"/>
    <Relationship TargetMode="External" Target="https://m.edsoo.ru/8a14d0d8" Type="http://schemas.openxmlformats.org/officeDocument/2006/relationships/hyperlink" Id="rId35"/>
    <Relationship TargetMode="External" Target="https://m.edsoo.ru/8a14ca48" Type="http://schemas.openxmlformats.org/officeDocument/2006/relationships/hyperlink" Id="rId36"/>
    <Relationship TargetMode="External" Target="https://m.edsoo.ru/8a14c71e" Type="http://schemas.openxmlformats.org/officeDocument/2006/relationships/hyperlink" Id="rId37"/>
    <Relationship TargetMode="External" Target="https://m.edsoo.ru/8a149c3a" Type="http://schemas.openxmlformats.org/officeDocument/2006/relationships/hyperlink" Id="rId38"/>
    <Relationship TargetMode="External" Target="https://m.edsoo.ru/8a14c890" Type="http://schemas.openxmlformats.org/officeDocument/2006/relationships/hyperlink" Id="rId39"/>
    <Relationship TargetMode="External" Target="https://m.edsoo.ru/8a149eb0" Type="http://schemas.openxmlformats.org/officeDocument/2006/relationships/hyperlink" Id="rId40"/>
    <Relationship TargetMode="External" Target="https://m.edsoo.ru/8a149abe" Type="http://schemas.openxmlformats.org/officeDocument/2006/relationships/hyperlink" Id="rId41"/>
    <Relationship TargetMode="External" Target="https://m.edsoo.ru/8a14acca" Type="http://schemas.openxmlformats.org/officeDocument/2006/relationships/hyperlink" Id="rId42"/>
    <Relationship TargetMode="External" Target="https://m.edsoo.ru/8a14dd4e" Type="http://schemas.openxmlformats.org/officeDocument/2006/relationships/hyperlink" Id="rId43"/>
    <Relationship TargetMode="External" Target="https://m.edsoo.ru/8a14d4ca" Type="http://schemas.openxmlformats.org/officeDocument/2006/relationships/hyperlink" Id="rId44"/>
    <Relationship TargetMode="External" Target="https://m.edsoo.ru/8a150e90" Type="http://schemas.openxmlformats.org/officeDocument/2006/relationships/hyperlink" Id="rId45"/>
    <Relationship TargetMode="External" Target="https://m.edsoo.ru/8a14f630" Type="http://schemas.openxmlformats.org/officeDocument/2006/relationships/hyperlink" Id="rId46"/>
    <Relationship TargetMode="External" Target="https://m.edsoo.ru/8a14eafa" Type="http://schemas.openxmlformats.org/officeDocument/2006/relationships/hyperlink" Id="rId47"/>
    <Relationship TargetMode="External" Target="https://m.edsoo.ru/8a151070" Type="http://schemas.openxmlformats.org/officeDocument/2006/relationships/hyperlink" Id="rId48"/>
    <Relationship TargetMode="External" Target="https://m.edsoo.ru/8a14ede8" Type="http://schemas.openxmlformats.org/officeDocument/2006/relationships/hyperlink" Id="rId49"/>
    <Relationship TargetMode="External" Target="https://m.edsoo.ru/8a14d7b8" Type="http://schemas.openxmlformats.org/officeDocument/2006/relationships/hyperlink" Id="rId50"/>
    <Relationship TargetMode="External" Target="https://m.edsoo.ru/8a14e302" Type="http://schemas.openxmlformats.org/officeDocument/2006/relationships/hyperlink" Id="rId51"/>
    <Relationship TargetMode="External" Target="https://m.edsoo.ru/8a14e938" Type="http://schemas.openxmlformats.org/officeDocument/2006/relationships/hyperlink" Id="rId52"/>
    <Relationship TargetMode="External" Target="https://m.edsoo.ru/8a14fcca" Type="http://schemas.openxmlformats.org/officeDocument/2006/relationships/hyperlink" Id="rId53"/>
    <Relationship TargetMode="External" Target="https://m.edsoo.ru/8a14f838" Type="http://schemas.openxmlformats.org/officeDocument/2006/relationships/hyperlink" Id="rId54"/>
    <Relationship TargetMode="External" Target="https://m.edsoo.ru/8a14db64" Type="http://schemas.openxmlformats.org/officeDocument/2006/relationships/hyperlink" Id="rId55"/>
    <Relationship TargetMode="External" Target="https://m.edsoo.ru/8a14ec6c" Type="http://schemas.openxmlformats.org/officeDocument/2006/relationships/hyperlink" Id="rId56"/>
    <Relationship TargetMode="External" Target="https://m.edsoo.ru/8a14f270" Type="http://schemas.openxmlformats.org/officeDocument/2006/relationships/hyperlink" Id="rId57"/>
    <Relationship TargetMode="External" Target="https://m.edsoo.ru/8a14f036" Type="http://schemas.openxmlformats.org/officeDocument/2006/relationships/hyperlink" Id="rId58"/>
    <Relationship TargetMode="External" Target="https://m.edsoo.ru/8a15074c" Type="http://schemas.openxmlformats.org/officeDocument/2006/relationships/hyperlink" Id="rId59"/>
    <Relationship TargetMode="External" Target="https://m.edsoo.ru/8a151584" Type="http://schemas.openxmlformats.org/officeDocument/2006/relationships/hyperlink" Id="rId60"/>
    <Relationship TargetMode="External" Target="https://m.edsoo.ru/8a15088c" Type="http://schemas.openxmlformats.org/officeDocument/2006/relationships/hyperlink" Id="rId61"/>
    <Relationship TargetMode="External" Target="https://m.edsoo.ru/8a14faa4" Type="http://schemas.openxmlformats.org/officeDocument/2006/relationships/hyperlink" Id="rId62"/>
    <Relationship TargetMode="External" Target="https://m.edsoo.ru/8a151a7a" Type="http://schemas.openxmlformats.org/officeDocument/2006/relationships/hyperlink" Id="rId63"/>
    <Relationship TargetMode="External" Target="https://m.edsoo.ru/8a151318" Type="http://schemas.openxmlformats.org/officeDocument/2006/relationships/hyperlink" Id="rId64"/>
    <Relationship TargetMode="External" Target="https://m.edsoo.ru/8a150a80" Type="http://schemas.openxmlformats.org/officeDocument/2006/relationships/hyperlink" Id="rId65"/>
    <Relationship TargetMode="External" Target="https://m.edsoo.ru/8a15006c" Type="http://schemas.openxmlformats.org/officeDocument/2006/relationships/hyperlink" Id="rId66"/>
    <Relationship TargetMode="External" Target="https://m.edsoo.ru/8a150cb0" Type="http://schemas.openxmlformats.org/officeDocument/2006/relationships/hyperlink" Id="rId67"/>
    <Relationship TargetMode="External" Target="https://m.edsoo.ru/8a14e4c4" Type="http://schemas.openxmlformats.org/officeDocument/2006/relationships/hyperlink" Id="rId68"/>
    <Relationship TargetMode="External" Target="https://m.edsoo.ru/8a14e6b8" Type="http://schemas.openxmlformats.org/officeDocument/2006/relationships/hyperlink" Id="rId6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